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EDC73" w14:textId="77777777" w:rsidR="00701B94" w:rsidRDefault="00000000">
      <w:pPr>
        <w:pStyle w:val="a8"/>
        <w:jc w:val="center"/>
        <w:rPr>
          <w:lang w:eastAsia="ko-KR"/>
        </w:rPr>
      </w:pPr>
      <w:r>
        <w:rPr>
          <w:lang w:eastAsia="ko-KR"/>
        </w:rPr>
        <w:t>채</w:t>
      </w:r>
      <w:r>
        <w:rPr>
          <w:lang w:eastAsia="ko-KR"/>
        </w:rPr>
        <w:t xml:space="preserve"> </w:t>
      </w:r>
      <w:r>
        <w:rPr>
          <w:lang w:eastAsia="ko-KR"/>
        </w:rPr>
        <w:t>무</w:t>
      </w:r>
      <w:r>
        <w:rPr>
          <w:lang w:eastAsia="ko-KR"/>
        </w:rPr>
        <w:t xml:space="preserve"> </w:t>
      </w:r>
      <w:r>
        <w:rPr>
          <w:lang w:eastAsia="ko-KR"/>
        </w:rPr>
        <w:t>이</w:t>
      </w:r>
      <w:r>
        <w:rPr>
          <w:lang w:eastAsia="ko-KR"/>
        </w:rPr>
        <w:t xml:space="preserve"> </w:t>
      </w:r>
      <w:r>
        <w:rPr>
          <w:lang w:eastAsia="ko-KR"/>
        </w:rPr>
        <w:t>행</w:t>
      </w:r>
      <w:r>
        <w:rPr>
          <w:lang w:eastAsia="ko-KR"/>
        </w:rPr>
        <w:t xml:space="preserve"> </w:t>
      </w:r>
      <w:r>
        <w:rPr>
          <w:lang w:eastAsia="ko-KR"/>
        </w:rPr>
        <w:t>각</w:t>
      </w:r>
      <w:r>
        <w:rPr>
          <w:lang w:eastAsia="ko-KR"/>
        </w:rPr>
        <w:t xml:space="preserve"> </w:t>
      </w:r>
      <w:r>
        <w:rPr>
          <w:lang w:eastAsia="ko-KR"/>
        </w:rPr>
        <w:t>서</w:t>
      </w:r>
    </w:p>
    <w:p w14:paraId="610BFD58" w14:textId="77777777" w:rsidR="00701B94" w:rsidRDefault="00000000" w:rsidP="00D32077">
      <w:pPr>
        <w:spacing w:after="0"/>
        <w:rPr>
          <w:lang w:eastAsia="ko-KR"/>
        </w:rPr>
      </w:pPr>
      <w:r>
        <w:rPr>
          <w:b/>
          <w:lang w:eastAsia="ko-KR"/>
        </w:rPr>
        <w:t>채권자</w:t>
      </w:r>
      <w:r>
        <w:rPr>
          <w:b/>
          <w:lang w:eastAsia="ko-KR"/>
        </w:rPr>
        <w:t>(</w:t>
      </w:r>
      <w:r>
        <w:rPr>
          <w:b/>
          <w:lang w:eastAsia="ko-KR"/>
        </w:rPr>
        <w:t>갑</w:t>
      </w:r>
      <w:r>
        <w:rPr>
          <w:b/>
          <w:lang w:eastAsia="ko-KR"/>
        </w:rPr>
        <w:t>)</w:t>
      </w:r>
    </w:p>
    <w:p w14:paraId="24030372" w14:textId="1F8BBF2D" w:rsidR="00701B94" w:rsidRDefault="00D32077" w:rsidP="00D32077">
      <w:pPr>
        <w:spacing w:after="0" w:line="240" w:lineRule="auto"/>
        <w:rPr>
          <w:lang w:eastAsia="ko-KR"/>
        </w:rPr>
      </w:pPr>
      <w:proofErr w:type="gramStart"/>
      <w:r>
        <w:rPr>
          <w:rFonts w:eastAsia="맑은 고딕" w:cs="맑은 고딕" w:hint="eastAsia"/>
          <w:lang w:eastAsia="ko-KR"/>
        </w:rPr>
        <w:t>성명</w:t>
      </w:r>
      <w:r w:rsidR="00000000" w:rsidRPr="00D32077">
        <w:rPr>
          <w:lang w:eastAsia="ko-KR"/>
        </w:rPr>
        <w:t xml:space="preserve"> </w:t>
      </w:r>
      <w:r w:rsidR="00000000">
        <w:rPr>
          <w:lang w:eastAsia="ko-KR"/>
        </w:rPr>
        <w:t>:</w:t>
      </w:r>
      <w:proofErr w:type="gramEnd"/>
      <w:r w:rsidR="00000000">
        <w:rPr>
          <w:lang w:eastAsia="ko-KR"/>
        </w:rPr>
        <w:t xml:space="preserve"> </w:t>
      </w:r>
    </w:p>
    <w:p w14:paraId="22A7E42A" w14:textId="4F31E861" w:rsidR="00701B94" w:rsidRDefault="00D32077" w:rsidP="00D32077">
      <w:pPr>
        <w:spacing w:after="0" w:line="240" w:lineRule="auto"/>
        <w:rPr>
          <w:lang w:eastAsia="ko-KR"/>
        </w:rPr>
      </w:pPr>
      <w:proofErr w:type="gramStart"/>
      <w:r>
        <w:rPr>
          <w:rFonts w:eastAsia="맑은 고딕" w:cs="맑은 고딕" w:hint="eastAsia"/>
          <w:lang w:eastAsia="ko-KR"/>
        </w:rPr>
        <w:t>레벨</w:t>
      </w:r>
      <w:r w:rsidR="00000000">
        <w:rPr>
          <w:lang w:eastAsia="ko-KR"/>
        </w:rPr>
        <w:t xml:space="preserve"> :</w:t>
      </w:r>
      <w:proofErr w:type="gramEnd"/>
      <w:r w:rsidR="00000000">
        <w:rPr>
          <w:lang w:eastAsia="ko-KR"/>
        </w:rPr>
        <w:t xml:space="preserve"> </w:t>
      </w:r>
    </w:p>
    <w:p w14:paraId="1DE8D821" w14:textId="48ACB292" w:rsidR="00701B94" w:rsidRDefault="00000000" w:rsidP="00D32077">
      <w:pPr>
        <w:spacing w:after="0" w:line="240" w:lineRule="auto"/>
        <w:rPr>
          <w:lang w:eastAsia="ko-KR"/>
        </w:rPr>
      </w:pPr>
      <w:proofErr w:type="gramStart"/>
      <w:r>
        <w:rPr>
          <w:lang w:eastAsia="ko-KR"/>
        </w:rPr>
        <w:t>서버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</w:p>
    <w:p w14:paraId="6666EDAF" w14:textId="244B6302" w:rsidR="00D32077" w:rsidRDefault="00000000" w:rsidP="00D32077">
      <w:pPr>
        <w:spacing w:after="0" w:line="480" w:lineRule="auto"/>
        <w:rPr>
          <w:rFonts w:eastAsia="맑은 고딕" w:hint="eastAsia"/>
          <w:lang w:eastAsia="ko-KR"/>
        </w:rPr>
      </w:pPr>
      <w:proofErr w:type="gramStart"/>
      <w:r>
        <w:rPr>
          <w:lang w:eastAsia="ko-KR"/>
        </w:rPr>
        <w:t>길드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</w:p>
    <w:p w14:paraId="70479EEF" w14:textId="77777777" w:rsidR="00D32077" w:rsidRDefault="00000000" w:rsidP="00D32077">
      <w:pPr>
        <w:spacing w:after="0"/>
        <w:rPr>
          <w:rFonts w:eastAsia="맑은 고딕"/>
          <w:lang w:eastAsia="ko-KR"/>
        </w:rPr>
      </w:pPr>
      <w:r>
        <w:rPr>
          <w:b/>
          <w:lang w:eastAsia="ko-KR"/>
        </w:rPr>
        <w:t>채무자</w:t>
      </w:r>
      <w:r>
        <w:rPr>
          <w:b/>
          <w:lang w:eastAsia="ko-KR"/>
        </w:rPr>
        <w:t>(</w:t>
      </w:r>
      <w:r>
        <w:rPr>
          <w:b/>
          <w:lang w:eastAsia="ko-KR"/>
        </w:rPr>
        <w:t>을</w:t>
      </w:r>
      <w:r>
        <w:rPr>
          <w:b/>
          <w:lang w:eastAsia="ko-KR"/>
        </w:rPr>
        <w:t>)</w:t>
      </w:r>
    </w:p>
    <w:p w14:paraId="6AEE90BF" w14:textId="7B2200A4" w:rsidR="00701B94" w:rsidRDefault="00000000" w:rsidP="00D32077">
      <w:pPr>
        <w:spacing w:after="0"/>
        <w:rPr>
          <w:lang w:eastAsia="ko-KR"/>
        </w:rPr>
      </w:pPr>
      <w:proofErr w:type="gramStart"/>
      <w:r>
        <w:rPr>
          <w:lang w:eastAsia="ko-KR"/>
        </w:rPr>
        <w:t>성명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</w:p>
    <w:p w14:paraId="5D33EE50" w14:textId="627F8744" w:rsidR="00701B94" w:rsidRPr="00D32077" w:rsidRDefault="00000000" w:rsidP="00D32077">
      <w:pPr>
        <w:spacing w:after="0"/>
        <w:rPr>
          <w:rFonts w:eastAsia="맑은 고딕" w:hint="eastAsia"/>
          <w:lang w:eastAsia="ko-KR"/>
        </w:rPr>
      </w:pPr>
      <w:proofErr w:type="gramStart"/>
      <w:r>
        <w:rPr>
          <w:lang w:eastAsia="ko-KR"/>
        </w:rPr>
        <w:t>레벨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</w:p>
    <w:p w14:paraId="2C4A67E1" w14:textId="517526ED" w:rsidR="00701B94" w:rsidRDefault="00000000" w:rsidP="00D32077">
      <w:pPr>
        <w:spacing w:after="0"/>
        <w:rPr>
          <w:lang w:eastAsia="ko-KR"/>
        </w:rPr>
      </w:pPr>
      <w:proofErr w:type="gramStart"/>
      <w:r>
        <w:rPr>
          <w:lang w:eastAsia="ko-KR"/>
        </w:rPr>
        <w:t>서버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</w:p>
    <w:p w14:paraId="3D7FDD08" w14:textId="1663292B" w:rsidR="00701B94" w:rsidRDefault="00000000" w:rsidP="00D32077">
      <w:pPr>
        <w:spacing w:after="0"/>
        <w:rPr>
          <w:lang w:eastAsia="ko-KR"/>
        </w:rPr>
      </w:pPr>
      <w:proofErr w:type="gramStart"/>
      <w:r>
        <w:rPr>
          <w:lang w:eastAsia="ko-KR"/>
        </w:rPr>
        <w:t>길드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</w:p>
    <w:p w14:paraId="6D4F61E2" w14:textId="77777777" w:rsidR="00701B94" w:rsidRDefault="00000000">
      <w:pPr>
        <w:pStyle w:val="1"/>
        <w:rPr>
          <w:lang w:eastAsia="ko-KR"/>
        </w:rPr>
      </w:pPr>
      <w:r>
        <w:rPr>
          <w:lang w:eastAsia="ko-KR"/>
        </w:rPr>
        <w:t>제</w:t>
      </w:r>
      <w:r>
        <w:rPr>
          <w:lang w:eastAsia="ko-KR"/>
        </w:rPr>
        <w:t>1</w:t>
      </w:r>
      <w:r>
        <w:rPr>
          <w:lang w:eastAsia="ko-KR"/>
        </w:rPr>
        <w:t>조</w:t>
      </w:r>
      <w:r>
        <w:rPr>
          <w:lang w:eastAsia="ko-KR"/>
        </w:rPr>
        <w:t>(</w:t>
      </w:r>
      <w:r>
        <w:rPr>
          <w:lang w:eastAsia="ko-KR"/>
        </w:rPr>
        <w:t>채무의</w:t>
      </w:r>
      <w:r>
        <w:rPr>
          <w:lang w:eastAsia="ko-KR"/>
        </w:rPr>
        <w:t xml:space="preserve"> </w:t>
      </w:r>
      <w:r>
        <w:rPr>
          <w:lang w:eastAsia="ko-KR"/>
        </w:rPr>
        <w:t>인정</w:t>
      </w:r>
      <w:r>
        <w:rPr>
          <w:lang w:eastAsia="ko-KR"/>
        </w:rPr>
        <w:t>)</w:t>
      </w:r>
    </w:p>
    <w:p w14:paraId="196AFD1C" w14:textId="24089652" w:rsidR="00701B94" w:rsidRDefault="00000000">
      <w:pPr>
        <w:rPr>
          <w:lang w:eastAsia="ko-KR"/>
        </w:rPr>
      </w:pPr>
      <w:r>
        <w:rPr>
          <w:lang w:eastAsia="ko-KR"/>
        </w:rPr>
        <w:t>채무자는</w:t>
      </w:r>
      <w:r>
        <w:rPr>
          <w:lang w:eastAsia="ko-KR"/>
        </w:rPr>
        <w:t xml:space="preserve"> </w:t>
      </w:r>
      <w:r>
        <w:rPr>
          <w:lang w:eastAsia="ko-KR"/>
        </w:rPr>
        <w:t>채권자에</w:t>
      </w:r>
      <w:r>
        <w:rPr>
          <w:lang w:eastAsia="ko-KR"/>
        </w:rPr>
        <w:t xml:space="preserve"> </w:t>
      </w:r>
      <w:r>
        <w:rPr>
          <w:lang w:eastAsia="ko-KR"/>
        </w:rPr>
        <w:t>대하여</w:t>
      </w:r>
      <w:r>
        <w:rPr>
          <w:lang w:eastAsia="ko-KR"/>
        </w:rPr>
        <w:t xml:space="preserve"> </w:t>
      </w:r>
      <w:r>
        <w:rPr>
          <w:lang w:eastAsia="ko-KR"/>
        </w:rPr>
        <w:t>아래와</w:t>
      </w:r>
      <w:r>
        <w:rPr>
          <w:lang w:eastAsia="ko-KR"/>
        </w:rPr>
        <w:t xml:space="preserve"> </w:t>
      </w:r>
      <w:r>
        <w:rPr>
          <w:lang w:eastAsia="ko-KR"/>
        </w:rPr>
        <w:t>같은</w:t>
      </w:r>
      <w:r>
        <w:rPr>
          <w:lang w:eastAsia="ko-KR"/>
        </w:rPr>
        <w:t xml:space="preserve"> </w:t>
      </w:r>
      <w:r>
        <w:rPr>
          <w:lang w:eastAsia="ko-KR"/>
        </w:rPr>
        <w:t>사유로</w:t>
      </w:r>
      <w:r>
        <w:rPr>
          <w:lang w:eastAsia="ko-KR"/>
        </w:rPr>
        <w:t xml:space="preserve"> </w:t>
      </w:r>
      <w:r>
        <w:rPr>
          <w:lang w:eastAsia="ko-KR"/>
        </w:rPr>
        <w:t>발생한</w:t>
      </w:r>
      <w:r>
        <w:rPr>
          <w:lang w:eastAsia="ko-KR"/>
        </w:rPr>
        <w:t xml:space="preserve"> </w:t>
      </w:r>
      <w:r>
        <w:rPr>
          <w:lang w:eastAsia="ko-KR"/>
        </w:rPr>
        <w:t>채무가</w:t>
      </w:r>
      <w:r>
        <w:rPr>
          <w:lang w:eastAsia="ko-KR"/>
        </w:rPr>
        <w:t xml:space="preserve"> </w:t>
      </w:r>
      <w:r>
        <w:rPr>
          <w:lang w:eastAsia="ko-KR"/>
        </w:rPr>
        <w:t>존재함을</w:t>
      </w:r>
      <w:r>
        <w:rPr>
          <w:lang w:eastAsia="ko-KR"/>
        </w:rPr>
        <w:t xml:space="preserve"> </w:t>
      </w:r>
      <w:r>
        <w:rPr>
          <w:lang w:eastAsia="ko-KR"/>
        </w:rPr>
        <w:t>명확히</w:t>
      </w:r>
      <w:r>
        <w:rPr>
          <w:lang w:eastAsia="ko-KR"/>
        </w:rPr>
        <w:t xml:space="preserve"> </w:t>
      </w:r>
      <w:r>
        <w:rPr>
          <w:lang w:eastAsia="ko-KR"/>
        </w:rPr>
        <w:t>인정하며</w:t>
      </w:r>
      <w:r>
        <w:rPr>
          <w:lang w:eastAsia="ko-KR"/>
        </w:rPr>
        <w:t xml:space="preserve">, </w:t>
      </w:r>
      <w:r>
        <w:rPr>
          <w:lang w:eastAsia="ko-KR"/>
        </w:rPr>
        <w:t>이를</w:t>
      </w:r>
      <w:r>
        <w:rPr>
          <w:lang w:eastAsia="ko-KR"/>
        </w:rPr>
        <w:t xml:space="preserve"> </w:t>
      </w:r>
      <w:r>
        <w:rPr>
          <w:lang w:eastAsia="ko-KR"/>
        </w:rPr>
        <w:t>성실히</w:t>
      </w:r>
      <w:r>
        <w:rPr>
          <w:lang w:eastAsia="ko-KR"/>
        </w:rPr>
        <w:t xml:space="preserve"> </w:t>
      </w:r>
      <w:r>
        <w:rPr>
          <w:lang w:eastAsia="ko-KR"/>
        </w:rPr>
        <w:t>이행할</w:t>
      </w:r>
      <w:r>
        <w:rPr>
          <w:lang w:eastAsia="ko-KR"/>
        </w:rPr>
        <w:t xml:space="preserve"> </w:t>
      </w:r>
      <w:r>
        <w:rPr>
          <w:lang w:eastAsia="ko-KR"/>
        </w:rPr>
        <w:t>의무가</w:t>
      </w:r>
      <w:r>
        <w:rPr>
          <w:lang w:eastAsia="ko-KR"/>
        </w:rPr>
        <w:t xml:space="preserve"> </w:t>
      </w:r>
      <w:r>
        <w:rPr>
          <w:lang w:eastAsia="ko-KR"/>
        </w:rPr>
        <w:t>있음을</w:t>
      </w:r>
      <w:r>
        <w:rPr>
          <w:lang w:eastAsia="ko-KR"/>
        </w:rPr>
        <w:t xml:space="preserve"> </w:t>
      </w:r>
      <w:r>
        <w:rPr>
          <w:lang w:eastAsia="ko-KR"/>
        </w:rPr>
        <w:t>확인합니다</w:t>
      </w:r>
      <w:r>
        <w:rPr>
          <w:lang w:eastAsia="ko-KR"/>
        </w:rPr>
        <w:t>.</w:t>
      </w:r>
      <w:r>
        <w:rPr>
          <w:lang w:eastAsia="ko-KR"/>
        </w:rPr>
        <w:br/>
        <w:t xml:space="preserve">• </w:t>
      </w:r>
      <w:r>
        <w:rPr>
          <w:lang w:eastAsia="ko-KR"/>
        </w:rPr>
        <w:t>채무</w:t>
      </w:r>
      <w:r>
        <w:rPr>
          <w:lang w:eastAsia="ko-KR"/>
        </w:rPr>
        <w:t xml:space="preserve"> </w:t>
      </w:r>
      <w:r>
        <w:rPr>
          <w:lang w:eastAsia="ko-KR"/>
        </w:rPr>
        <w:t>발생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원인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챌린저스</w:t>
      </w:r>
      <w:proofErr w:type="spellEnd"/>
      <w:r>
        <w:rPr>
          <w:lang w:eastAsia="ko-KR"/>
        </w:rPr>
        <w:t xml:space="preserve"> </w:t>
      </w:r>
      <w:r>
        <w:rPr>
          <w:lang w:eastAsia="ko-KR"/>
        </w:rPr>
        <w:t>서버</w:t>
      </w:r>
      <w:r>
        <w:rPr>
          <w:lang w:eastAsia="ko-KR"/>
        </w:rPr>
        <w:t xml:space="preserve"> </w:t>
      </w:r>
      <w:r>
        <w:rPr>
          <w:lang w:eastAsia="ko-KR"/>
        </w:rPr>
        <w:t>캐릭터</w:t>
      </w:r>
      <w:r>
        <w:rPr>
          <w:lang w:eastAsia="ko-KR"/>
        </w:rPr>
        <w:t xml:space="preserve"> </w:t>
      </w:r>
      <w:r>
        <w:rPr>
          <w:lang w:eastAsia="ko-KR"/>
        </w:rPr>
        <w:t>「</w:t>
      </w:r>
      <w:proofErr w:type="spellStart"/>
      <w:r>
        <w:rPr>
          <w:lang w:eastAsia="ko-KR"/>
        </w:rPr>
        <w:t>레테</w:t>
      </w:r>
      <w:proofErr w:type="spellEnd"/>
      <w:r>
        <w:rPr>
          <w:lang w:eastAsia="ko-KR"/>
        </w:rPr>
        <w:t>」</w:t>
      </w:r>
      <w:r>
        <w:rPr>
          <w:lang w:eastAsia="ko-KR"/>
        </w:rPr>
        <w:t xml:space="preserve"> </w:t>
      </w:r>
      <w:r>
        <w:rPr>
          <w:lang w:eastAsia="ko-KR"/>
        </w:rPr>
        <w:t>육성을</w:t>
      </w:r>
      <w:r>
        <w:rPr>
          <w:lang w:eastAsia="ko-KR"/>
        </w:rPr>
        <w:t xml:space="preserve"> </w:t>
      </w:r>
      <w:r>
        <w:rPr>
          <w:lang w:eastAsia="ko-KR"/>
        </w:rPr>
        <w:t>위한</w:t>
      </w:r>
      <w:r>
        <w:rPr>
          <w:lang w:eastAsia="ko-KR"/>
        </w:rPr>
        <w:t xml:space="preserve"> </w:t>
      </w:r>
      <w:r w:rsidR="00D32077">
        <w:rPr>
          <w:rFonts w:eastAsia="맑은 고딕"/>
          <w:lang w:eastAsia="ko-KR"/>
        </w:rPr>
        <w:t>‘</w:t>
      </w:r>
      <w:r w:rsidR="00D32077">
        <w:rPr>
          <w:rFonts w:eastAsia="맑은 고딕" w:hint="eastAsia"/>
          <w:lang w:eastAsia="ko-KR"/>
        </w:rPr>
        <w:t>고통의 근원</w:t>
      </w:r>
      <w:r w:rsidR="00D32077">
        <w:rPr>
          <w:rFonts w:eastAsia="맑은 고딕"/>
          <w:lang w:eastAsia="ko-KR"/>
        </w:rPr>
        <w:t>’</w:t>
      </w:r>
      <w:r w:rsidR="00D32077">
        <w:rPr>
          <w:rFonts w:eastAsia="맑은 고딕" w:hint="eastAsia"/>
          <w:lang w:eastAsia="ko-KR"/>
        </w:rPr>
        <w:t xml:space="preserve"> 구매재화</w:t>
      </w:r>
      <w:r>
        <w:rPr>
          <w:lang w:eastAsia="ko-KR"/>
        </w:rPr>
        <w:t xml:space="preserve"> </w:t>
      </w:r>
      <w:r>
        <w:rPr>
          <w:lang w:eastAsia="ko-KR"/>
        </w:rPr>
        <w:br/>
        <w:t xml:space="preserve">• </w:t>
      </w:r>
      <w:proofErr w:type="gramStart"/>
      <w:r>
        <w:rPr>
          <w:lang w:eastAsia="ko-KR"/>
        </w:rPr>
        <w:t>채무금액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  <w:r>
        <w:rPr>
          <w:lang w:eastAsia="ko-KR"/>
        </w:rPr>
        <w:t>금</w:t>
      </w:r>
      <w:r>
        <w:rPr>
          <w:lang w:eastAsia="ko-KR"/>
        </w:rPr>
        <w:t xml:space="preserve"> 9,000,000,000 </w:t>
      </w:r>
      <w:proofErr w:type="spellStart"/>
      <w:r>
        <w:rPr>
          <w:lang w:eastAsia="ko-KR"/>
        </w:rPr>
        <w:t>메소</w:t>
      </w:r>
      <w:proofErr w:type="spellEnd"/>
      <w:r>
        <w:rPr>
          <w:lang w:eastAsia="ko-KR"/>
        </w:rPr>
        <w:br/>
        <w:t xml:space="preserve">• </w:t>
      </w:r>
      <w:r>
        <w:rPr>
          <w:lang w:eastAsia="ko-KR"/>
        </w:rPr>
        <w:t>채무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발생일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2026</w:t>
      </w:r>
      <w:r>
        <w:rPr>
          <w:lang w:eastAsia="ko-KR"/>
        </w:rPr>
        <w:t>년</w:t>
      </w:r>
      <w:r>
        <w:rPr>
          <w:lang w:eastAsia="ko-KR"/>
        </w:rPr>
        <w:t xml:space="preserve"> 7</w:t>
      </w:r>
      <w:r>
        <w:rPr>
          <w:lang w:eastAsia="ko-KR"/>
        </w:rPr>
        <w:t>월</w:t>
      </w:r>
      <w:r>
        <w:rPr>
          <w:lang w:eastAsia="ko-KR"/>
        </w:rPr>
        <w:t xml:space="preserve"> 28</w:t>
      </w:r>
      <w:r>
        <w:rPr>
          <w:lang w:eastAsia="ko-KR"/>
        </w:rPr>
        <w:t>일</w:t>
      </w:r>
    </w:p>
    <w:p w14:paraId="387CE520" w14:textId="77777777" w:rsidR="00701B94" w:rsidRDefault="00000000">
      <w:pPr>
        <w:pStyle w:val="1"/>
        <w:rPr>
          <w:lang w:eastAsia="ko-KR"/>
        </w:rPr>
      </w:pPr>
      <w:r>
        <w:rPr>
          <w:lang w:eastAsia="ko-KR"/>
        </w:rPr>
        <w:t>제</w:t>
      </w:r>
      <w:r>
        <w:rPr>
          <w:lang w:eastAsia="ko-KR"/>
        </w:rPr>
        <w:t>2</w:t>
      </w:r>
      <w:r>
        <w:rPr>
          <w:lang w:eastAsia="ko-KR"/>
        </w:rPr>
        <w:t>조</w:t>
      </w:r>
      <w:r>
        <w:rPr>
          <w:lang w:eastAsia="ko-KR"/>
        </w:rPr>
        <w:t>(</w:t>
      </w:r>
      <w:r>
        <w:rPr>
          <w:lang w:eastAsia="ko-KR"/>
        </w:rPr>
        <w:t>변제방법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기한</w:t>
      </w:r>
      <w:r>
        <w:rPr>
          <w:lang w:eastAsia="ko-KR"/>
        </w:rPr>
        <w:t>)</w:t>
      </w:r>
    </w:p>
    <w:p w14:paraId="2A6EE12E" w14:textId="52C488A6" w:rsidR="00701B94" w:rsidRDefault="00000000">
      <w:pPr>
        <w:rPr>
          <w:lang w:eastAsia="ko-KR"/>
        </w:rPr>
      </w:pPr>
      <w:r>
        <w:rPr>
          <w:lang w:eastAsia="ko-KR"/>
        </w:rPr>
        <w:t xml:space="preserve">① </w:t>
      </w:r>
      <w:r>
        <w:rPr>
          <w:lang w:eastAsia="ko-KR"/>
        </w:rPr>
        <w:t>채무자는</w:t>
      </w:r>
      <w:r>
        <w:rPr>
          <w:lang w:eastAsia="ko-KR"/>
        </w:rPr>
        <w:t xml:space="preserve"> </w:t>
      </w:r>
      <w:r w:rsidR="00D32077">
        <w:rPr>
          <w:rFonts w:eastAsia="맑은 고딕" w:cs="맑은 고딕" w:hint="eastAsia"/>
          <w:lang w:eastAsia="ko-KR"/>
        </w:rPr>
        <w:t xml:space="preserve">분할 변제할 경우 </w:t>
      </w:r>
      <w:r>
        <w:rPr>
          <w:lang w:eastAsia="ko-KR"/>
        </w:rPr>
        <w:t>아래</w:t>
      </w:r>
      <w:r>
        <w:rPr>
          <w:lang w:eastAsia="ko-KR"/>
        </w:rPr>
        <w:t xml:space="preserve"> </w:t>
      </w:r>
      <w:r>
        <w:rPr>
          <w:lang w:eastAsia="ko-KR"/>
        </w:rPr>
        <w:t>일정에</w:t>
      </w:r>
      <w:r>
        <w:rPr>
          <w:lang w:eastAsia="ko-KR"/>
        </w:rPr>
        <w:t xml:space="preserve"> </w:t>
      </w:r>
      <w:r>
        <w:rPr>
          <w:lang w:eastAsia="ko-KR"/>
        </w:rPr>
        <w:t>따라</w:t>
      </w:r>
      <w:r>
        <w:rPr>
          <w:lang w:eastAsia="ko-KR"/>
        </w:rPr>
        <w:t xml:space="preserve"> </w:t>
      </w:r>
      <w:r>
        <w:rPr>
          <w:lang w:eastAsia="ko-KR"/>
        </w:rPr>
        <w:t>분할</w:t>
      </w:r>
      <w:r>
        <w:rPr>
          <w:lang w:eastAsia="ko-KR"/>
        </w:rPr>
        <w:t xml:space="preserve"> </w:t>
      </w:r>
      <w:r>
        <w:rPr>
          <w:lang w:eastAsia="ko-KR"/>
        </w:rPr>
        <w:t>변제합니다</w:t>
      </w:r>
      <w:r>
        <w:rPr>
          <w:lang w:eastAsia="ko-KR"/>
        </w:rPr>
        <w:t>.</w:t>
      </w:r>
      <w:r>
        <w:rPr>
          <w:lang w:eastAsia="ko-KR"/>
        </w:rPr>
        <w:br/>
      </w:r>
      <w:r w:rsidRPr="00D32077">
        <w:rPr>
          <w:color w:val="EE0000"/>
          <w:lang w:eastAsia="ko-KR"/>
        </w:rPr>
        <w:t>1</w:t>
      </w:r>
      <w:r w:rsidRPr="00D32077">
        <w:rPr>
          <w:color w:val="EE0000"/>
          <w:lang w:eastAsia="ko-KR"/>
        </w:rPr>
        <w:t>회</w:t>
      </w:r>
      <w:r w:rsidRPr="00D32077">
        <w:rPr>
          <w:color w:val="EE0000"/>
          <w:lang w:eastAsia="ko-KR"/>
        </w:rPr>
        <w:t xml:space="preserve"> 2026.08.07 </w:t>
      </w:r>
      <w:r w:rsidRPr="00D32077">
        <w:rPr>
          <w:color w:val="EE0000"/>
          <w:lang w:eastAsia="ko-KR"/>
        </w:rPr>
        <w:t>금</w:t>
      </w:r>
      <w:r w:rsidRPr="00D32077">
        <w:rPr>
          <w:color w:val="EE0000"/>
          <w:lang w:eastAsia="ko-KR"/>
        </w:rPr>
        <w:t xml:space="preserve"> 2,250,000,000 </w:t>
      </w:r>
      <w:proofErr w:type="spellStart"/>
      <w:r w:rsidRPr="00D32077">
        <w:rPr>
          <w:color w:val="EE0000"/>
          <w:lang w:eastAsia="ko-KR"/>
        </w:rPr>
        <w:t>메소</w:t>
      </w:r>
      <w:proofErr w:type="spellEnd"/>
      <w:r w:rsidRPr="00D32077">
        <w:rPr>
          <w:color w:val="EE0000"/>
          <w:lang w:eastAsia="ko-KR"/>
        </w:rPr>
        <w:br/>
        <w:t>2</w:t>
      </w:r>
      <w:r w:rsidRPr="00D32077">
        <w:rPr>
          <w:color w:val="EE0000"/>
          <w:lang w:eastAsia="ko-KR"/>
        </w:rPr>
        <w:t>회</w:t>
      </w:r>
      <w:r w:rsidRPr="00D32077">
        <w:rPr>
          <w:color w:val="EE0000"/>
          <w:lang w:eastAsia="ko-KR"/>
        </w:rPr>
        <w:t xml:space="preserve"> 2026.08.14 </w:t>
      </w:r>
      <w:r w:rsidRPr="00D32077">
        <w:rPr>
          <w:color w:val="EE0000"/>
          <w:lang w:eastAsia="ko-KR"/>
        </w:rPr>
        <w:t>금</w:t>
      </w:r>
      <w:r w:rsidRPr="00D32077">
        <w:rPr>
          <w:color w:val="EE0000"/>
          <w:lang w:eastAsia="ko-KR"/>
        </w:rPr>
        <w:t xml:space="preserve"> 2,250,000,000 </w:t>
      </w:r>
      <w:proofErr w:type="spellStart"/>
      <w:r w:rsidRPr="00D32077">
        <w:rPr>
          <w:color w:val="EE0000"/>
          <w:lang w:eastAsia="ko-KR"/>
        </w:rPr>
        <w:t>메소</w:t>
      </w:r>
      <w:proofErr w:type="spellEnd"/>
      <w:r w:rsidRPr="00D32077">
        <w:rPr>
          <w:color w:val="EE0000"/>
          <w:lang w:eastAsia="ko-KR"/>
        </w:rPr>
        <w:br/>
        <w:t>3</w:t>
      </w:r>
      <w:r w:rsidRPr="00D32077">
        <w:rPr>
          <w:color w:val="EE0000"/>
          <w:lang w:eastAsia="ko-KR"/>
        </w:rPr>
        <w:t>회</w:t>
      </w:r>
      <w:r w:rsidRPr="00D32077">
        <w:rPr>
          <w:color w:val="EE0000"/>
          <w:lang w:eastAsia="ko-KR"/>
        </w:rPr>
        <w:t xml:space="preserve"> 2026.08.21 </w:t>
      </w:r>
      <w:r w:rsidRPr="00D32077">
        <w:rPr>
          <w:color w:val="EE0000"/>
          <w:lang w:eastAsia="ko-KR"/>
        </w:rPr>
        <w:t>금</w:t>
      </w:r>
      <w:r w:rsidRPr="00D32077">
        <w:rPr>
          <w:color w:val="EE0000"/>
          <w:lang w:eastAsia="ko-KR"/>
        </w:rPr>
        <w:t xml:space="preserve"> 2,250,000,000 </w:t>
      </w:r>
      <w:proofErr w:type="spellStart"/>
      <w:r w:rsidRPr="00D32077">
        <w:rPr>
          <w:color w:val="EE0000"/>
          <w:lang w:eastAsia="ko-KR"/>
        </w:rPr>
        <w:t>메소</w:t>
      </w:r>
      <w:proofErr w:type="spellEnd"/>
      <w:r w:rsidRPr="00D32077">
        <w:rPr>
          <w:color w:val="EE0000"/>
          <w:lang w:eastAsia="ko-KR"/>
        </w:rPr>
        <w:br/>
        <w:t>4</w:t>
      </w:r>
      <w:r w:rsidRPr="00D32077">
        <w:rPr>
          <w:color w:val="EE0000"/>
          <w:lang w:eastAsia="ko-KR"/>
        </w:rPr>
        <w:t>회</w:t>
      </w:r>
      <w:r w:rsidRPr="00D32077">
        <w:rPr>
          <w:color w:val="EE0000"/>
          <w:lang w:eastAsia="ko-KR"/>
        </w:rPr>
        <w:t xml:space="preserve"> 2026.08.27 </w:t>
      </w:r>
      <w:r w:rsidRPr="00D32077">
        <w:rPr>
          <w:color w:val="EE0000"/>
          <w:lang w:eastAsia="ko-KR"/>
        </w:rPr>
        <w:t>금</w:t>
      </w:r>
      <w:r w:rsidRPr="00D32077">
        <w:rPr>
          <w:color w:val="EE0000"/>
          <w:lang w:eastAsia="ko-KR"/>
        </w:rPr>
        <w:t xml:space="preserve"> 2,250,000,000 </w:t>
      </w:r>
      <w:proofErr w:type="spellStart"/>
      <w:r w:rsidRPr="00D32077">
        <w:rPr>
          <w:color w:val="EE0000"/>
          <w:lang w:eastAsia="ko-KR"/>
        </w:rPr>
        <w:t>메소</w:t>
      </w:r>
      <w:proofErr w:type="spellEnd"/>
      <w:r>
        <w:rPr>
          <w:lang w:eastAsia="ko-KR"/>
        </w:rPr>
        <w:br/>
        <w:t xml:space="preserve">② </w:t>
      </w:r>
      <w:r>
        <w:rPr>
          <w:lang w:eastAsia="ko-KR"/>
        </w:rPr>
        <w:t>조기</w:t>
      </w:r>
      <w:r>
        <w:rPr>
          <w:lang w:eastAsia="ko-KR"/>
        </w:rPr>
        <w:t xml:space="preserve"> </w:t>
      </w:r>
      <w:r>
        <w:rPr>
          <w:lang w:eastAsia="ko-KR"/>
        </w:rPr>
        <w:t>변제가</w:t>
      </w:r>
      <w:r>
        <w:rPr>
          <w:lang w:eastAsia="ko-KR"/>
        </w:rPr>
        <w:t xml:space="preserve"> </w:t>
      </w:r>
      <w:r>
        <w:rPr>
          <w:lang w:eastAsia="ko-KR"/>
        </w:rPr>
        <w:t>가능하며</w:t>
      </w:r>
      <w:r>
        <w:rPr>
          <w:lang w:eastAsia="ko-KR"/>
        </w:rPr>
        <w:t xml:space="preserve">, </w:t>
      </w:r>
      <w:r>
        <w:rPr>
          <w:lang w:eastAsia="ko-KR"/>
        </w:rPr>
        <w:t>최종</w:t>
      </w:r>
      <w:r>
        <w:rPr>
          <w:lang w:eastAsia="ko-KR"/>
        </w:rPr>
        <w:t xml:space="preserve"> </w:t>
      </w:r>
      <w:r>
        <w:rPr>
          <w:lang w:eastAsia="ko-KR"/>
        </w:rPr>
        <w:t>변제기일은</w:t>
      </w:r>
      <w:r>
        <w:rPr>
          <w:lang w:eastAsia="ko-KR"/>
        </w:rPr>
        <w:t xml:space="preserve"> 2026</w:t>
      </w:r>
      <w:r>
        <w:rPr>
          <w:lang w:eastAsia="ko-KR"/>
        </w:rPr>
        <w:t>년</w:t>
      </w:r>
      <w:r>
        <w:rPr>
          <w:lang w:eastAsia="ko-KR"/>
        </w:rPr>
        <w:t xml:space="preserve"> 8</w:t>
      </w:r>
      <w:r>
        <w:rPr>
          <w:lang w:eastAsia="ko-KR"/>
        </w:rPr>
        <w:t>월</w:t>
      </w:r>
      <w:r>
        <w:rPr>
          <w:lang w:eastAsia="ko-KR"/>
        </w:rPr>
        <w:t xml:space="preserve"> 27</w:t>
      </w:r>
      <w:r>
        <w:rPr>
          <w:lang w:eastAsia="ko-KR"/>
        </w:rPr>
        <w:t>일입니다</w:t>
      </w:r>
      <w:r>
        <w:rPr>
          <w:lang w:eastAsia="ko-KR"/>
        </w:rPr>
        <w:t>.</w:t>
      </w:r>
    </w:p>
    <w:p w14:paraId="7AC17268" w14:textId="77777777" w:rsidR="00701B94" w:rsidRDefault="00000000">
      <w:pPr>
        <w:pStyle w:val="1"/>
        <w:rPr>
          <w:lang w:eastAsia="ko-KR"/>
        </w:rPr>
      </w:pPr>
      <w:r>
        <w:rPr>
          <w:lang w:eastAsia="ko-KR"/>
        </w:rPr>
        <w:lastRenderedPageBreak/>
        <w:t>제</w:t>
      </w:r>
      <w:r>
        <w:rPr>
          <w:lang w:eastAsia="ko-KR"/>
        </w:rPr>
        <w:t>3</w:t>
      </w:r>
      <w:r>
        <w:rPr>
          <w:lang w:eastAsia="ko-KR"/>
        </w:rPr>
        <w:t>조</w:t>
      </w:r>
      <w:r>
        <w:rPr>
          <w:lang w:eastAsia="ko-KR"/>
        </w:rPr>
        <w:t>(</w:t>
      </w:r>
      <w:r>
        <w:rPr>
          <w:lang w:eastAsia="ko-KR"/>
        </w:rPr>
        <w:t>특약사항</w:t>
      </w:r>
      <w:r>
        <w:rPr>
          <w:lang w:eastAsia="ko-KR"/>
        </w:rPr>
        <w:t>)</w:t>
      </w:r>
    </w:p>
    <w:p w14:paraId="6A4EF1AC" w14:textId="77777777" w:rsidR="00701B94" w:rsidRDefault="00000000">
      <w:pPr>
        <w:rPr>
          <w:lang w:eastAsia="ko-KR"/>
        </w:rPr>
      </w:pPr>
      <w:r>
        <w:rPr>
          <w:lang w:eastAsia="ko-KR"/>
        </w:rPr>
        <w:t xml:space="preserve">① </w:t>
      </w:r>
      <w:proofErr w:type="spellStart"/>
      <w:r>
        <w:rPr>
          <w:lang w:eastAsia="ko-KR"/>
        </w:rPr>
        <w:t>미라클</w:t>
      </w:r>
      <w:proofErr w:type="spellEnd"/>
      <w:r>
        <w:rPr>
          <w:lang w:eastAsia="ko-KR"/>
        </w:rPr>
        <w:t xml:space="preserve"> </w:t>
      </w:r>
      <w:r>
        <w:rPr>
          <w:lang w:eastAsia="ko-KR"/>
        </w:rPr>
        <w:t>선데이</w:t>
      </w:r>
      <w:r>
        <w:rPr>
          <w:lang w:eastAsia="ko-KR"/>
        </w:rPr>
        <w:t xml:space="preserve"> </w:t>
      </w:r>
      <w:r>
        <w:rPr>
          <w:lang w:eastAsia="ko-KR"/>
        </w:rPr>
        <w:t>이벤트가</w:t>
      </w:r>
      <w:r>
        <w:rPr>
          <w:lang w:eastAsia="ko-KR"/>
        </w:rPr>
        <w:t xml:space="preserve"> </w:t>
      </w:r>
      <w:r>
        <w:rPr>
          <w:lang w:eastAsia="ko-KR"/>
        </w:rPr>
        <w:t>진행되는</w:t>
      </w:r>
      <w:r>
        <w:rPr>
          <w:lang w:eastAsia="ko-KR"/>
        </w:rPr>
        <w:t xml:space="preserve"> </w:t>
      </w:r>
      <w:r>
        <w:rPr>
          <w:lang w:eastAsia="ko-KR"/>
        </w:rPr>
        <w:t>경우</w:t>
      </w:r>
      <w:r>
        <w:rPr>
          <w:lang w:eastAsia="ko-KR"/>
        </w:rPr>
        <w:t xml:space="preserve">, </w:t>
      </w:r>
      <w:r>
        <w:rPr>
          <w:lang w:eastAsia="ko-KR"/>
        </w:rPr>
        <w:t>채무자는</w:t>
      </w:r>
      <w:r>
        <w:rPr>
          <w:lang w:eastAsia="ko-KR"/>
        </w:rPr>
        <w:t xml:space="preserve"> </w:t>
      </w:r>
      <w:r>
        <w:rPr>
          <w:lang w:eastAsia="ko-KR"/>
        </w:rPr>
        <w:t>해당</w:t>
      </w:r>
      <w:r>
        <w:rPr>
          <w:lang w:eastAsia="ko-KR"/>
        </w:rPr>
        <w:t xml:space="preserve"> </w:t>
      </w:r>
      <w:r>
        <w:rPr>
          <w:lang w:eastAsia="ko-KR"/>
        </w:rPr>
        <w:t>이벤트</w:t>
      </w:r>
      <w:r>
        <w:rPr>
          <w:lang w:eastAsia="ko-KR"/>
        </w:rPr>
        <w:t xml:space="preserve"> </w:t>
      </w:r>
      <w:r>
        <w:rPr>
          <w:lang w:eastAsia="ko-KR"/>
        </w:rPr>
        <w:t>종료일까지</w:t>
      </w:r>
      <w:r>
        <w:rPr>
          <w:lang w:eastAsia="ko-KR"/>
        </w:rPr>
        <w:t xml:space="preserve"> </w:t>
      </w:r>
      <w:r>
        <w:rPr>
          <w:lang w:eastAsia="ko-KR"/>
        </w:rPr>
        <w:t>보유하게</w:t>
      </w:r>
      <w:r>
        <w:rPr>
          <w:lang w:eastAsia="ko-KR"/>
        </w:rPr>
        <w:t xml:space="preserve"> </w:t>
      </w:r>
      <w:r>
        <w:rPr>
          <w:lang w:eastAsia="ko-KR"/>
        </w:rPr>
        <w:t>된</w:t>
      </w:r>
      <w:r>
        <w:rPr>
          <w:lang w:eastAsia="ko-KR"/>
        </w:rPr>
        <w:t xml:space="preserve"> </w:t>
      </w:r>
      <w:r>
        <w:rPr>
          <w:lang w:eastAsia="ko-KR"/>
        </w:rPr>
        <w:t>모든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메소를</w:t>
      </w:r>
      <w:proofErr w:type="spellEnd"/>
      <w:r>
        <w:rPr>
          <w:lang w:eastAsia="ko-KR"/>
        </w:rPr>
        <w:t xml:space="preserve"> </w:t>
      </w:r>
      <w:r>
        <w:rPr>
          <w:lang w:eastAsia="ko-KR"/>
        </w:rPr>
        <w:t>우선적으로</w:t>
      </w:r>
      <w:r>
        <w:rPr>
          <w:lang w:eastAsia="ko-KR"/>
        </w:rPr>
        <w:t xml:space="preserve"> </w:t>
      </w:r>
      <w:r>
        <w:rPr>
          <w:lang w:eastAsia="ko-KR"/>
        </w:rPr>
        <w:t>본</w:t>
      </w:r>
      <w:r>
        <w:rPr>
          <w:lang w:eastAsia="ko-KR"/>
        </w:rPr>
        <w:t xml:space="preserve"> </w:t>
      </w:r>
      <w:r>
        <w:rPr>
          <w:lang w:eastAsia="ko-KR"/>
        </w:rPr>
        <w:t>채무의</w:t>
      </w:r>
      <w:r>
        <w:rPr>
          <w:lang w:eastAsia="ko-KR"/>
        </w:rPr>
        <w:t xml:space="preserve"> </w:t>
      </w:r>
      <w:r>
        <w:rPr>
          <w:lang w:eastAsia="ko-KR"/>
        </w:rPr>
        <w:t>변제에</w:t>
      </w:r>
      <w:r>
        <w:rPr>
          <w:lang w:eastAsia="ko-KR"/>
        </w:rPr>
        <w:t xml:space="preserve"> </w:t>
      </w:r>
      <w:r>
        <w:rPr>
          <w:lang w:eastAsia="ko-KR"/>
        </w:rPr>
        <w:t>충당합니다</w:t>
      </w:r>
      <w:r>
        <w:rPr>
          <w:lang w:eastAsia="ko-KR"/>
        </w:rPr>
        <w:t>.</w:t>
      </w:r>
      <w:r>
        <w:rPr>
          <w:lang w:eastAsia="ko-KR"/>
        </w:rPr>
        <w:br/>
        <w:t xml:space="preserve">② </w:t>
      </w:r>
      <w:r>
        <w:rPr>
          <w:lang w:eastAsia="ko-KR"/>
        </w:rPr>
        <w:t>채권</w:t>
      </w:r>
      <w:r>
        <w:rPr>
          <w:lang w:eastAsia="ko-KR"/>
        </w:rPr>
        <w:t xml:space="preserve"> </w:t>
      </w:r>
      <w:r>
        <w:rPr>
          <w:lang w:eastAsia="ko-KR"/>
        </w:rPr>
        <w:t>회수를</w:t>
      </w:r>
      <w:r>
        <w:rPr>
          <w:lang w:eastAsia="ko-KR"/>
        </w:rPr>
        <w:t xml:space="preserve"> </w:t>
      </w:r>
      <w:r>
        <w:rPr>
          <w:lang w:eastAsia="ko-KR"/>
        </w:rPr>
        <w:t>저해하는</w:t>
      </w:r>
      <w:r>
        <w:rPr>
          <w:lang w:eastAsia="ko-KR"/>
        </w:rPr>
        <w:t xml:space="preserve"> </w:t>
      </w:r>
      <w:r>
        <w:rPr>
          <w:lang w:eastAsia="ko-KR"/>
        </w:rPr>
        <w:t>행위를</w:t>
      </w:r>
      <w:r>
        <w:rPr>
          <w:lang w:eastAsia="ko-KR"/>
        </w:rPr>
        <w:t xml:space="preserve"> </w:t>
      </w:r>
      <w:r>
        <w:rPr>
          <w:lang w:eastAsia="ko-KR"/>
        </w:rPr>
        <w:t>하지</w:t>
      </w:r>
      <w:r>
        <w:rPr>
          <w:lang w:eastAsia="ko-KR"/>
        </w:rPr>
        <w:t xml:space="preserve"> </w:t>
      </w:r>
      <w:r>
        <w:rPr>
          <w:lang w:eastAsia="ko-KR"/>
        </w:rPr>
        <w:t>않습니다</w:t>
      </w:r>
      <w:r>
        <w:rPr>
          <w:lang w:eastAsia="ko-KR"/>
        </w:rPr>
        <w:t>.</w:t>
      </w:r>
    </w:p>
    <w:p w14:paraId="719A30EB" w14:textId="77777777" w:rsidR="00701B94" w:rsidRDefault="00000000">
      <w:pPr>
        <w:pStyle w:val="1"/>
        <w:rPr>
          <w:lang w:eastAsia="ko-KR"/>
        </w:rPr>
      </w:pPr>
      <w:r>
        <w:rPr>
          <w:lang w:eastAsia="ko-KR"/>
        </w:rPr>
        <w:t>제</w:t>
      </w:r>
      <w:r>
        <w:rPr>
          <w:lang w:eastAsia="ko-KR"/>
        </w:rPr>
        <w:t>4</w:t>
      </w:r>
      <w:r>
        <w:rPr>
          <w:lang w:eastAsia="ko-KR"/>
        </w:rPr>
        <w:t>조</w:t>
      </w:r>
      <w:r>
        <w:rPr>
          <w:lang w:eastAsia="ko-KR"/>
        </w:rPr>
        <w:t>(</w:t>
      </w:r>
      <w:r>
        <w:rPr>
          <w:lang w:eastAsia="ko-KR"/>
        </w:rPr>
        <w:t>지연손해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채무불이행</w:t>
      </w:r>
      <w:r>
        <w:rPr>
          <w:lang w:eastAsia="ko-KR"/>
        </w:rPr>
        <w:t>)</w:t>
      </w:r>
    </w:p>
    <w:p w14:paraId="4353949E" w14:textId="77777777" w:rsidR="00701B94" w:rsidRDefault="00000000">
      <w:pPr>
        <w:rPr>
          <w:lang w:eastAsia="ko-KR"/>
        </w:rPr>
      </w:pPr>
      <w:r>
        <w:rPr>
          <w:lang w:eastAsia="ko-KR"/>
        </w:rPr>
        <w:t xml:space="preserve">① </w:t>
      </w:r>
      <w:r>
        <w:rPr>
          <w:lang w:eastAsia="ko-KR"/>
        </w:rPr>
        <w:t>변제기일까지</w:t>
      </w:r>
      <w:r>
        <w:rPr>
          <w:lang w:eastAsia="ko-KR"/>
        </w:rPr>
        <w:t xml:space="preserve"> </w:t>
      </w:r>
      <w:r>
        <w:rPr>
          <w:lang w:eastAsia="ko-KR"/>
        </w:rPr>
        <w:t>변제가</w:t>
      </w:r>
      <w:r>
        <w:rPr>
          <w:lang w:eastAsia="ko-KR"/>
        </w:rPr>
        <w:t xml:space="preserve"> </w:t>
      </w:r>
      <w:r>
        <w:rPr>
          <w:lang w:eastAsia="ko-KR"/>
        </w:rPr>
        <w:t>이루어지지</w:t>
      </w:r>
      <w:r>
        <w:rPr>
          <w:lang w:eastAsia="ko-KR"/>
        </w:rPr>
        <w:t xml:space="preserve"> </w:t>
      </w:r>
      <w:r>
        <w:rPr>
          <w:lang w:eastAsia="ko-KR"/>
        </w:rPr>
        <w:t>않을</w:t>
      </w:r>
      <w:r>
        <w:rPr>
          <w:lang w:eastAsia="ko-KR"/>
        </w:rPr>
        <w:t xml:space="preserve"> </w:t>
      </w:r>
      <w:r>
        <w:rPr>
          <w:lang w:eastAsia="ko-KR"/>
        </w:rPr>
        <w:t>경우</w:t>
      </w:r>
      <w:r>
        <w:rPr>
          <w:lang w:eastAsia="ko-KR"/>
        </w:rPr>
        <w:t xml:space="preserve"> </w:t>
      </w:r>
      <w:r>
        <w:rPr>
          <w:lang w:eastAsia="ko-KR"/>
        </w:rPr>
        <w:t>채권자는</w:t>
      </w:r>
      <w:r>
        <w:rPr>
          <w:lang w:eastAsia="ko-KR"/>
        </w:rPr>
        <w:t xml:space="preserve"> </w:t>
      </w:r>
      <w:r>
        <w:rPr>
          <w:lang w:eastAsia="ko-KR"/>
        </w:rPr>
        <w:t>채무</w:t>
      </w:r>
      <w:r>
        <w:rPr>
          <w:lang w:eastAsia="ko-KR"/>
        </w:rPr>
        <w:t xml:space="preserve"> </w:t>
      </w:r>
      <w:r>
        <w:rPr>
          <w:lang w:eastAsia="ko-KR"/>
        </w:rPr>
        <w:t>전액의</w:t>
      </w:r>
      <w:r>
        <w:rPr>
          <w:lang w:eastAsia="ko-KR"/>
        </w:rPr>
        <w:t xml:space="preserve"> </w:t>
      </w:r>
      <w:r>
        <w:rPr>
          <w:lang w:eastAsia="ko-KR"/>
        </w:rPr>
        <w:t>즉시</w:t>
      </w:r>
      <w:r>
        <w:rPr>
          <w:lang w:eastAsia="ko-KR"/>
        </w:rPr>
        <w:t xml:space="preserve"> </w:t>
      </w:r>
      <w:r>
        <w:rPr>
          <w:lang w:eastAsia="ko-KR"/>
        </w:rPr>
        <w:t>변제를</w:t>
      </w:r>
      <w:r>
        <w:rPr>
          <w:lang w:eastAsia="ko-KR"/>
        </w:rPr>
        <w:t xml:space="preserve"> </w:t>
      </w:r>
      <w:r>
        <w:rPr>
          <w:lang w:eastAsia="ko-KR"/>
        </w:rPr>
        <w:t>청구할</w:t>
      </w:r>
      <w:r>
        <w:rPr>
          <w:lang w:eastAsia="ko-KR"/>
        </w:rPr>
        <w:t xml:space="preserve"> </w:t>
      </w:r>
      <w:r>
        <w:rPr>
          <w:lang w:eastAsia="ko-KR"/>
        </w:rPr>
        <w:t>수</w:t>
      </w:r>
      <w:r>
        <w:rPr>
          <w:lang w:eastAsia="ko-KR"/>
        </w:rPr>
        <w:t xml:space="preserve"> </w:t>
      </w:r>
      <w:r>
        <w:rPr>
          <w:lang w:eastAsia="ko-KR"/>
        </w:rPr>
        <w:t>있습니다</w:t>
      </w:r>
      <w:r>
        <w:rPr>
          <w:lang w:eastAsia="ko-KR"/>
        </w:rPr>
        <w:t>.</w:t>
      </w:r>
      <w:r>
        <w:rPr>
          <w:lang w:eastAsia="ko-KR"/>
        </w:rPr>
        <w:br/>
        <w:t xml:space="preserve">② </w:t>
      </w:r>
      <w:r>
        <w:rPr>
          <w:lang w:eastAsia="ko-KR"/>
        </w:rPr>
        <w:t>필요한</w:t>
      </w:r>
      <w:r>
        <w:rPr>
          <w:lang w:eastAsia="ko-KR"/>
        </w:rPr>
        <w:t xml:space="preserve"> </w:t>
      </w:r>
      <w:r>
        <w:rPr>
          <w:lang w:eastAsia="ko-KR"/>
        </w:rPr>
        <w:t>민사상</w:t>
      </w:r>
      <w:r>
        <w:rPr>
          <w:lang w:eastAsia="ko-KR"/>
        </w:rPr>
        <w:t xml:space="preserve"> </w:t>
      </w:r>
      <w:r>
        <w:rPr>
          <w:lang w:eastAsia="ko-KR"/>
        </w:rPr>
        <w:t>권리구제</w:t>
      </w:r>
      <w:r>
        <w:rPr>
          <w:lang w:eastAsia="ko-KR"/>
        </w:rPr>
        <w:t xml:space="preserve"> </w:t>
      </w:r>
      <w:r>
        <w:rPr>
          <w:lang w:eastAsia="ko-KR"/>
        </w:rPr>
        <w:t>절차를</w:t>
      </w:r>
      <w:r>
        <w:rPr>
          <w:lang w:eastAsia="ko-KR"/>
        </w:rPr>
        <w:t xml:space="preserve"> </w:t>
      </w:r>
      <w:r>
        <w:rPr>
          <w:lang w:eastAsia="ko-KR"/>
        </w:rPr>
        <w:t>진행할</w:t>
      </w:r>
      <w:r>
        <w:rPr>
          <w:lang w:eastAsia="ko-KR"/>
        </w:rPr>
        <w:t xml:space="preserve"> </w:t>
      </w:r>
      <w:r>
        <w:rPr>
          <w:lang w:eastAsia="ko-KR"/>
        </w:rPr>
        <w:t>수</w:t>
      </w:r>
      <w:r>
        <w:rPr>
          <w:lang w:eastAsia="ko-KR"/>
        </w:rPr>
        <w:t xml:space="preserve"> </w:t>
      </w:r>
      <w:r>
        <w:rPr>
          <w:lang w:eastAsia="ko-KR"/>
        </w:rPr>
        <w:t>있으며</w:t>
      </w:r>
      <w:r>
        <w:rPr>
          <w:lang w:eastAsia="ko-KR"/>
        </w:rPr>
        <w:t xml:space="preserve"> </w:t>
      </w:r>
      <w:r>
        <w:rPr>
          <w:lang w:eastAsia="ko-KR"/>
        </w:rPr>
        <w:t>채무자는</w:t>
      </w:r>
      <w:r>
        <w:rPr>
          <w:lang w:eastAsia="ko-KR"/>
        </w:rPr>
        <w:t xml:space="preserve"> </w:t>
      </w:r>
      <w:r>
        <w:rPr>
          <w:lang w:eastAsia="ko-KR"/>
        </w:rPr>
        <w:t>특별한</w:t>
      </w:r>
      <w:r>
        <w:rPr>
          <w:lang w:eastAsia="ko-KR"/>
        </w:rPr>
        <w:t xml:space="preserve"> </w:t>
      </w:r>
      <w:r>
        <w:rPr>
          <w:lang w:eastAsia="ko-KR"/>
        </w:rPr>
        <w:t>사유가</w:t>
      </w:r>
      <w:r>
        <w:rPr>
          <w:lang w:eastAsia="ko-KR"/>
        </w:rPr>
        <w:t xml:space="preserve"> </w:t>
      </w:r>
      <w:r>
        <w:rPr>
          <w:lang w:eastAsia="ko-KR"/>
        </w:rPr>
        <w:t>없는</w:t>
      </w:r>
      <w:r>
        <w:rPr>
          <w:lang w:eastAsia="ko-KR"/>
        </w:rPr>
        <w:t xml:space="preserve"> </w:t>
      </w:r>
      <w:r>
        <w:rPr>
          <w:lang w:eastAsia="ko-KR"/>
        </w:rPr>
        <w:t>한</w:t>
      </w:r>
      <w:r>
        <w:rPr>
          <w:lang w:eastAsia="ko-KR"/>
        </w:rPr>
        <w:t xml:space="preserve"> </w:t>
      </w:r>
      <w:r>
        <w:rPr>
          <w:lang w:eastAsia="ko-KR"/>
        </w:rPr>
        <w:t>이의를</w:t>
      </w:r>
      <w:r>
        <w:rPr>
          <w:lang w:eastAsia="ko-KR"/>
        </w:rPr>
        <w:t xml:space="preserve"> </w:t>
      </w:r>
      <w:r>
        <w:rPr>
          <w:lang w:eastAsia="ko-KR"/>
        </w:rPr>
        <w:t>제기하지</w:t>
      </w:r>
      <w:r>
        <w:rPr>
          <w:lang w:eastAsia="ko-KR"/>
        </w:rPr>
        <w:t xml:space="preserve"> </w:t>
      </w:r>
      <w:r>
        <w:rPr>
          <w:lang w:eastAsia="ko-KR"/>
        </w:rPr>
        <w:t>않습니다</w:t>
      </w:r>
      <w:r>
        <w:rPr>
          <w:lang w:eastAsia="ko-KR"/>
        </w:rPr>
        <w:t>.</w:t>
      </w:r>
    </w:p>
    <w:p w14:paraId="787944F1" w14:textId="77777777" w:rsidR="00701B94" w:rsidRDefault="00000000">
      <w:pPr>
        <w:pStyle w:val="1"/>
        <w:rPr>
          <w:lang w:eastAsia="ko-KR"/>
        </w:rPr>
      </w:pPr>
      <w:r>
        <w:rPr>
          <w:lang w:eastAsia="ko-KR"/>
        </w:rPr>
        <w:t>제</w:t>
      </w:r>
      <w:r>
        <w:rPr>
          <w:lang w:eastAsia="ko-KR"/>
        </w:rPr>
        <w:t>5</w:t>
      </w:r>
      <w:r>
        <w:rPr>
          <w:lang w:eastAsia="ko-KR"/>
        </w:rPr>
        <w:t>조</w:t>
      </w:r>
      <w:r>
        <w:rPr>
          <w:lang w:eastAsia="ko-KR"/>
        </w:rPr>
        <w:t>(</w:t>
      </w:r>
      <w:r>
        <w:rPr>
          <w:lang w:eastAsia="ko-KR"/>
        </w:rPr>
        <w:t>채무승인</w:t>
      </w:r>
      <w:r>
        <w:rPr>
          <w:lang w:eastAsia="ko-KR"/>
        </w:rPr>
        <w:t>)</w:t>
      </w:r>
    </w:p>
    <w:p w14:paraId="5F56BFB2" w14:textId="77777777" w:rsidR="00701B94" w:rsidRDefault="00000000">
      <w:pPr>
        <w:rPr>
          <w:lang w:eastAsia="ko-KR"/>
        </w:rPr>
      </w:pPr>
      <w:r>
        <w:rPr>
          <w:lang w:eastAsia="ko-KR"/>
        </w:rPr>
        <w:t>채무자는</w:t>
      </w:r>
      <w:r>
        <w:rPr>
          <w:lang w:eastAsia="ko-KR"/>
        </w:rPr>
        <w:t xml:space="preserve"> </w:t>
      </w:r>
      <w:r>
        <w:rPr>
          <w:lang w:eastAsia="ko-KR"/>
        </w:rPr>
        <w:t>본</w:t>
      </w:r>
      <w:r>
        <w:rPr>
          <w:lang w:eastAsia="ko-KR"/>
        </w:rPr>
        <w:t xml:space="preserve"> </w:t>
      </w:r>
      <w:r>
        <w:rPr>
          <w:lang w:eastAsia="ko-KR"/>
        </w:rPr>
        <w:t>각서에</w:t>
      </w:r>
      <w:r>
        <w:rPr>
          <w:lang w:eastAsia="ko-KR"/>
        </w:rPr>
        <w:t xml:space="preserve"> </w:t>
      </w:r>
      <w:r>
        <w:rPr>
          <w:lang w:eastAsia="ko-KR"/>
        </w:rPr>
        <w:t>기재된</w:t>
      </w:r>
      <w:r>
        <w:rPr>
          <w:lang w:eastAsia="ko-KR"/>
        </w:rPr>
        <w:t xml:space="preserve"> </w:t>
      </w:r>
      <w:r>
        <w:rPr>
          <w:lang w:eastAsia="ko-KR"/>
        </w:rPr>
        <w:t>채무의</w:t>
      </w:r>
      <w:r>
        <w:rPr>
          <w:lang w:eastAsia="ko-KR"/>
        </w:rPr>
        <w:t xml:space="preserve"> </w:t>
      </w:r>
      <w:r>
        <w:rPr>
          <w:lang w:eastAsia="ko-KR"/>
        </w:rPr>
        <w:t>존재와</w:t>
      </w:r>
      <w:r>
        <w:rPr>
          <w:lang w:eastAsia="ko-KR"/>
        </w:rPr>
        <w:t xml:space="preserve"> </w:t>
      </w:r>
      <w:r>
        <w:rPr>
          <w:lang w:eastAsia="ko-KR"/>
        </w:rPr>
        <w:t>금액을</w:t>
      </w:r>
      <w:r>
        <w:rPr>
          <w:lang w:eastAsia="ko-KR"/>
        </w:rPr>
        <w:t xml:space="preserve"> </w:t>
      </w:r>
      <w:r>
        <w:rPr>
          <w:lang w:eastAsia="ko-KR"/>
        </w:rPr>
        <w:t>명확히</w:t>
      </w:r>
      <w:r>
        <w:rPr>
          <w:lang w:eastAsia="ko-KR"/>
        </w:rPr>
        <w:t xml:space="preserve"> </w:t>
      </w:r>
      <w:r>
        <w:rPr>
          <w:lang w:eastAsia="ko-KR"/>
        </w:rPr>
        <w:t>인정하며</w:t>
      </w:r>
      <w:r>
        <w:rPr>
          <w:lang w:eastAsia="ko-KR"/>
        </w:rPr>
        <w:t xml:space="preserve">, </w:t>
      </w:r>
      <w:r>
        <w:rPr>
          <w:lang w:eastAsia="ko-KR"/>
        </w:rPr>
        <w:t>본</w:t>
      </w:r>
      <w:r>
        <w:rPr>
          <w:lang w:eastAsia="ko-KR"/>
        </w:rPr>
        <w:t xml:space="preserve"> </w:t>
      </w:r>
      <w:r>
        <w:rPr>
          <w:lang w:eastAsia="ko-KR"/>
        </w:rPr>
        <w:t>각서는</w:t>
      </w:r>
      <w:r>
        <w:rPr>
          <w:lang w:eastAsia="ko-KR"/>
        </w:rPr>
        <w:t xml:space="preserve"> </w:t>
      </w:r>
      <w:r>
        <w:rPr>
          <w:lang w:eastAsia="ko-KR"/>
        </w:rPr>
        <w:t>채무의</w:t>
      </w:r>
      <w:r>
        <w:rPr>
          <w:lang w:eastAsia="ko-KR"/>
        </w:rPr>
        <w:t xml:space="preserve"> </w:t>
      </w:r>
      <w:r>
        <w:rPr>
          <w:lang w:eastAsia="ko-KR"/>
        </w:rPr>
        <w:t>존재를</w:t>
      </w:r>
      <w:r>
        <w:rPr>
          <w:lang w:eastAsia="ko-KR"/>
        </w:rPr>
        <w:t xml:space="preserve"> </w:t>
      </w:r>
      <w:r>
        <w:rPr>
          <w:lang w:eastAsia="ko-KR"/>
        </w:rPr>
        <w:t>확인하는</w:t>
      </w:r>
      <w:r>
        <w:rPr>
          <w:lang w:eastAsia="ko-KR"/>
        </w:rPr>
        <w:t xml:space="preserve"> </w:t>
      </w:r>
      <w:r>
        <w:rPr>
          <w:lang w:eastAsia="ko-KR"/>
        </w:rPr>
        <w:t>증빙자료로</w:t>
      </w:r>
      <w:r>
        <w:rPr>
          <w:lang w:eastAsia="ko-KR"/>
        </w:rPr>
        <w:t xml:space="preserve"> </w:t>
      </w:r>
      <w:r>
        <w:rPr>
          <w:lang w:eastAsia="ko-KR"/>
        </w:rPr>
        <w:t>활용될</w:t>
      </w:r>
      <w:r>
        <w:rPr>
          <w:lang w:eastAsia="ko-KR"/>
        </w:rPr>
        <w:t xml:space="preserve"> </w:t>
      </w:r>
      <w:r>
        <w:rPr>
          <w:lang w:eastAsia="ko-KR"/>
        </w:rPr>
        <w:t>수</w:t>
      </w:r>
      <w:r>
        <w:rPr>
          <w:lang w:eastAsia="ko-KR"/>
        </w:rPr>
        <w:t xml:space="preserve"> </w:t>
      </w:r>
      <w:r>
        <w:rPr>
          <w:lang w:eastAsia="ko-KR"/>
        </w:rPr>
        <w:t>있음을</w:t>
      </w:r>
      <w:r>
        <w:rPr>
          <w:lang w:eastAsia="ko-KR"/>
        </w:rPr>
        <w:t xml:space="preserve"> </w:t>
      </w:r>
      <w:r>
        <w:rPr>
          <w:lang w:eastAsia="ko-KR"/>
        </w:rPr>
        <w:t>확인합니다</w:t>
      </w:r>
      <w:r>
        <w:rPr>
          <w:lang w:eastAsia="ko-KR"/>
        </w:rPr>
        <w:t>.</w:t>
      </w:r>
    </w:p>
    <w:p w14:paraId="1E04EA1B" w14:textId="77777777" w:rsidR="00701B94" w:rsidRDefault="00000000">
      <w:pPr>
        <w:pStyle w:val="1"/>
        <w:rPr>
          <w:lang w:eastAsia="ko-KR"/>
        </w:rPr>
      </w:pPr>
      <w:r>
        <w:rPr>
          <w:lang w:eastAsia="ko-KR"/>
        </w:rPr>
        <w:t>제</w:t>
      </w:r>
      <w:r>
        <w:rPr>
          <w:lang w:eastAsia="ko-KR"/>
        </w:rPr>
        <w:t>6</w:t>
      </w:r>
      <w:r>
        <w:rPr>
          <w:lang w:eastAsia="ko-KR"/>
        </w:rPr>
        <w:t>조</w:t>
      </w:r>
      <w:r>
        <w:rPr>
          <w:lang w:eastAsia="ko-KR"/>
        </w:rPr>
        <w:t>(</w:t>
      </w:r>
      <w:r>
        <w:rPr>
          <w:lang w:eastAsia="ko-KR"/>
        </w:rPr>
        <w:t>기타</w:t>
      </w:r>
      <w:r>
        <w:rPr>
          <w:lang w:eastAsia="ko-KR"/>
        </w:rPr>
        <w:t>)</w:t>
      </w:r>
    </w:p>
    <w:p w14:paraId="3D95CA80" w14:textId="77777777" w:rsidR="00701B94" w:rsidRDefault="00000000">
      <w:pPr>
        <w:rPr>
          <w:lang w:eastAsia="ko-KR"/>
        </w:rPr>
      </w:pPr>
      <w:r>
        <w:rPr>
          <w:lang w:eastAsia="ko-KR"/>
        </w:rPr>
        <w:t xml:space="preserve">① </w:t>
      </w:r>
      <w:r>
        <w:rPr>
          <w:lang w:eastAsia="ko-KR"/>
        </w:rPr>
        <w:t>본</w:t>
      </w:r>
      <w:r>
        <w:rPr>
          <w:lang w:eastAsia="ko-KR"/>
        </w:rPr>
        <w:t xml:space="preserve"> </w:t>
      </w:r>
      <w:r>
        <w:rPr>
          <w:lang w:eastAsia="ko-KR"/>
        </w:rPr>
        <w:t>각서에</w:t>
      </w:r>
      <w:r>
        <w:rPr>
          <w:lang w:eastAsia="ko-KR"/>
        </w:rPr>
        <w:t xml:space="preserve"> </w:t>
      </w:r>
      <w:r>
        <w:rPr>
          <w:lang w:eastAsia="ko-KR"/>
        </w:rPr>
        <w:t>명시되지</w:t>
      </w:r>
      <w:r>
        <w:rPr>
          <w:lang w:eastAsia="ko-KR"/>
        </w:rPr>
        <w:t xml:space="preserve"> </w:t>
      </w:r>
      <w:r>
        <w:rPr>
          <w:lang w:eastAsia="ko-KR"/>
        </w:rPr>
        <w:t>않은</w:t>
      </w:r>
      <w:r>
        <w:rPr>
          <w:lang w:eastAsia="ko-KR"/>
        </w:rPr>
        <w:t xml:space="preserve"> </w:t>
      </w:r>
      <w:r>
        <w:rPr>
          <w:lang w:eastAsia="ko-KR"/>
        </w:rPr>
        <w:t>사항은</w:t>
      </w:r>
      <w:r>
        <w:rPr>
          <w:lang w:eastAsia="ko-KR"/>
        </w:rPr>
        <w:t xml:space="preserve"> </w:t>
      </w:r>
      <w:r>
        <w:rPr>
          <w:lang w:eastAsia="ko-KR"/>
        </w:rPr>
        <w:t>관계</w:t>
      </w:r>
      <w:r>
        <w:rPr>
          <w:lang w:eastAsia="ko-KR"/>
        </w:rPr>
        <w:t xml:space="preserve"> </w:t>
      </w:r>
      <w:r>
        <w:rPr>
          <w:lang w:eastAsia="ko-KR"/>
        </w:rPr>
        <w:t>법령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일반</w:t>
      </w:r>
      <w:r>
        <w:rPr>
          <w:lang w:eastAsia="ko-KR"/>
        </w:rPr>
        <w:t xml:space="preserve"> </w:t>
      </w:r>
      <w:r>
        <w:rPr>
          <w:lang w:eastAsia="ko-KR"/>
        </w:rPr>
        <w:t>상관례에</w:t>
      </w:r>
      <w:r>
        <w:rPr>
          <w:lang w:eastAsia="ko-KR"/>
        </w:rPr>
        <w:t xml:space="preserve"> </w:t>
      </w:r>
      <w:r>
        <w:rPr>
          <w:lang w:eastAsia="ko-KR"/>
        </w:rPr>
        <w:t>따릅니다</w:t>
      </w:r>
      <w:r>
        <w:rPr>
          <w:lang w:eastAsia="ko-KR"/>
        </w:rPr>
        <w:t>.</w:t>
      </w:r>
      <w:r>
        <w:rPr>
          <w:lang w:eastAsia="ko-KR"/>
        </w:rPr>
        <w:br/>
        <w:t xml:space="preserve">② </w:t>
      </w:r>
      <w:r>
        <w:rPr>
          <w:lang w:eastAsia="ko-KR"/>
        </w:rPr>
        <w:t>본</w:t>
      </w:r>
      <w:r>
        <w:rPr>
          <w:lang w:eastAsia="ko-KR"/>
        </w:rPr>
        <w:t xml:space="preserve"> </w:t>
      </w:r>
      <w:r>
        <w:rPr>
          <w:lang w:eastAsia="ko-KR"/>
        </w:rPr>
        <w:t>각서는</w:t>
      </w:r>
      <w:r>
        <w:rPr>
          <w:lang w:eastAsia="ko-KR"/>
        </w:rPr>
        <w:t xml:space="preserve"> </w:t>
      </w:r>
      <w:r>
        <w:rPr>
          <w:lang w:eastAsia="ko-KR"/>
        </w:rPr>
        <w:t>각</w:t>
      </w:r>
      <w:r>
        <w:rPr>
          <w:lang w:eastAsia="ko-KR"/>
        </w:rPr>
        <w:t xml:space="preserve"> 1</w:t>
      </w:r>
      <w:r>
        <w:rPr>
          <w:lang w:eastAsia="ko-KR"/>
        </w:rPr>
        <w:t>부씩</w:t>
      </w:r>
      <w:r>
        <w:rPr>
          <w:lang w:eastAsia="ko-KR"/>
        </w:rPr>
        <w:t xml:space="preserve"> </w:t>
      </w:r>
      <w:r>
        <w:rPr>
          <w:lang w:eastAsia="ko-KR"/>
        </w:rPr>
        <w:t>보관하며</w:t>
      </w:r>
      <w:r>
        <w:rPr>
          <w:lang w:eastAsia="ko-KR"/>
        </w:rPr>
        <w:t xml:space="preserve"> </w:t>
      </w:r>
      <w:r>
        <w:rPr>
          <w:lang w:eastAsia="ko-KR"/>
        </w:rPr>
        <w:t>동일한</w:t>
      </w:r>
      <w:r>
        <w:rPr>
          <w:lang w:eastAsia="ko-KR"/>
        </w:rPr>
        <w:t xml:space="preserve"> </w:t>
      </w:r>
      <w:r>
        <w:rPr>
          <w:lang w:eastAsia="ko-KR"/>
        </w:rPr>
        <w:t>효력을</w:t>
      </w:r>
      <w:r>
        <w:rPr>
          <w:lang w:eastAsia="ko-KR"/>
        </w:rPr>
        <w:t xml:space="preserve"> </w:t>
      </w:r>
      <w:r>
        <w:rPr>
          <w:lang w:eastAsia="ko-KR"/>
        </w:rPr>
        <w:t>가집니다</w:t>
      </w:r>
      <w:r>
        <w:rPr>
          <w:lang w:eastAsia="ko-KR"/>
        </w:rPr>
        <w:t>.</w:t>
      </w:r>
      <w:r>
        <w:rPr>
          <w:lang w:eastAsia="ko-KR"/>
        </w:rPr>
        <w:br/>
        <w:t xml:space="preserve">③ </w:t>
      </w:r>
      <w:r>
        <w:rPr>
          <w:lang w:eastAsia="ko-KR"/>
        </w:rPr>
        <w:t>당사자의</w:t>
      </w:r>
      <w:r>
        <w:rPr>
          <w:lang w:eastAsia="ko-KR"/>
        </w:rPr>
        <w:t xml:space="preserve"> </w:t>
      </w:r>
      <w:r>
        <w:rPr>
          <w:lang w:eastAsia="ko-KR"/>
        </w:rPr>
        <w:t>자유로운</w:t>
      </w:r>
      <w:r>
        <w:rPr>
          <w:lang w:eastAsia="ko-KR"/>
        </w:rPr>
        <w:t xml:space="preserve"> </w:t>
      </w:r>
      <w:r>
        <w:rPr>
          <w:lang w:eastAsia="ko-KR"/>
        </w:rPr>
        <w:t>의사에</w:t>
      </w:r>
      <w:r>
        <w:rPr>
          <w:lang w:eastAsia="ko-KR"/>
        </w:rPr>
        <w:t xml:space="preserve"> </w:t>
      </w:r>
      <w:r>
        <w:rPr>
          <w:lang w:eastAsia="ko-KR"/>
        </w:rPr>
        <w:t>따라</w:t>
      </w:r>
      <w:r>
        <w:rPr>
          <w:lang w:eastAsia="ko-KR"/>
        </w:rPr>
        <w:t xml:space="preserve"> </w:t>
      </w:r>
      <w:r>
        <w:rPr>
          <w:lang w:eastAsia="ko-KR"/>
        </w:rPr>
        <w:t>작성되었습니다</w:t>
      </w:r>
      <w:r>
        <w:rPr>
          <w:lang w:eastAsia="ko-KR"/>
        </w:rPr>
        <w:t>.</w:t>
      </w:r>
    </w:p>
    <w:p w14:paraId="36866F49" w14:textId="77777777" w:rsidR="00701B94" w:rsidRDefault="00000000">
      <w:pPr>
        <w:pStyle w:val="1"/>
        <w:rPr>
          <w:lang w:eastAsia="ko-KR"/>
        </w:rPr>
      </w:pPr>
      <w:r>
        <w:rPr>
          <w:lang w:eastAsia="ko-KR"/>
        </w:rPr>
        <w:t>확약</w:t>
      </w:r>
    </w:p>
    <w:p w14:paraId="455BB871" w14:textId="752F0CA4" w:rsidR="00D32077" w:rsidRPr="00D32077" w:rsidRDefault="00000000">
      <w:pPr>
        <w:rPr>
          <w:rFonts w:eastAsia="맑은 고딕"/>
          <w:sz w:val="8"/>
          <w:szCs w:val="8"/>
          <w:lang w:eastAsia="ko-KR"/>
        </w:rPr>
      </w:pPr>
      <w:r>
        <w:rPr>
          <w:lang w:eastAsia="ko-KR"/>
        </w:rPr>
        <w:t>채무자는</w:t>
      </w:r>
      <w:r>
        <w:rPr>
          <w:lang w:eastAsia="ko-KR"/>
        </w:rPr>
        <w:t xml:space="preserve"> </w:t>
      </w:r>
      <w:r>
        <w:rPr>
          <w:lang w:eastAsia="ko-KR"/>
        </w:rPr>
        <w:t>본</w:t>
      </w:r>
      <w:r>
        <w:rPr>
          <w:lang w:eastAsia="ko-KR"/>
        </w:rPr>
        <w:t xml:space="preserve"> </w:t>
      </w:r>
      <w:r>
        <w:rPr>
          <w:lang w:eastAsia="ko-KR"/>
        </w:rPr>
        <w:t>각서의</w:t>
      </w:r>
      <w:r>
        <w:rPr>
          <w:lang w:eastAsia="ko-KR"/>
        </w:rPr>
        <w:t xml:space="preserve"> </w:t>
      </w:r>
      <w:r>
        <w:rPr>
          <w:lang w:eastAsia="ko-KR"/>
        </w:rPr>
        <w:t>내용을</w:t>
      </w:r>
      <w:r>
        <w:rPr>
          <w:lang w:eastAsia="ko-KR"/>
        </w:rPr>
        <w:t xml:space="preserve"> </w:t>
      </w:r>
      <w:r>
        <w:rPr>
          <w:lang w:eastAsia="ko-KR"/>
        </w:rPr>
        <w:t>충분히</w:t>
      </w:r>
      <w:r>
        <w:rPr>
          <w:lang w:eastAsia="ko-KR"/>
        </w:rPr>
        <w:t xml:space="preserve"> </w:t>
      </w:r>
      <w:r>
        <w:rPr>
          <w:lang w:eastAsia="ko-KR"/>
        </w:rPr>
        <w:t>이해하고</w:t>
      </w:r>
      <w:r>
        <w:rPr>
          <w:lang w:eastAsia="ko-KR"/>
        </w:rPr>
        <w:t xml:space="preserve"> </w:t>
      </w:r>
      <w:r>
        <w:rPr>
          <w:lang w:eastAsia="ko-KR"/>
        </w:rPr>
        <w:t>자유로운</w:t>
      </w:r>
      <w:r>
        <w:rPr>
          <w:lang w:eastAsia="ko-KR"/>
        </w:rPr>
        <w:t xml:space="preserve"> </w:t>
      </w:r>
      <w:r>
        <w:rPr>
          <w:lang w:eastAsia="ko-KR"/>
        </w:rPr>
        <w:t>의사에</w:t>
      </w:r>
      <w:r>
        <w:rPr>
          <w:lang w:eastAsia="ko-KR"/>
        </w:rPr>
        <w:t xml:space="preserve"> </w:t>
      </w:r>
      <w:r>
        <w:rPr>
          <w:lang w:eastAsia="ko-KR"/>
        </w:rPr>
        <w:t>따라</w:t>
      </w:r>
      <w:r>
        <w:rPr>
          <w:lang w:eastAsia="ko-KR"/>
        </w:rPr>
        <w:t xml:space="preserve"> </w:t>
      </w:r>
      <w:r>
        <w:rPr>
          <w:lang w:eastAsia="ko-KR"/>
        </w:rPr>
        <w:t>작성하였으며</w:t>
      </w:r>
      <w:r>
        <w:rPr>
          <w:lang w:eastAsia="ko-KR"/>
        </w:rPr>
        <w:t xml:space="preserve">, </w:t>
      </w:r>
      <w:r>
        <w:rPr>
          <w:lang w:eastAsia="ko-KR"/>
        </w:rPr>
        <w:t>이를</w:t>
      </w:r>
      <w:r>
        <w:rPr>
          <w:lang w:eastAsia="ko-KR"/>
        </w:rPr>
        <w:t xml:space="preserve"> </w:t>
      </w:r>
      <w:r>
        <w:rPr>
          <w:lang w:eastAsia="ko-KR"/>
        </w:rPr>
        <w:t>성실히</w:t>
      </w:r>
      <w:r>
        <w:rPr>
          <w:lang w:eastAsia="ko-KR"/>
        </w:rPr>
        <w:t xml:space="preserve"> </w:t>
      </w:r>
      <w:r>
        <w:rPr>
          <w:lang w:eastAsia="ko-KR"/>
        </w:rPr>
        <w:t>이행할</w:t>
      </w:r>
      <w:r>
        <w:rPr>
          <w:lang w:eastAsia="ko-KR"/>
        </w:rPr>
        <w:t xml:space="preserve"> </w:t>
      </w:r>
      <w:r>
        <w:rPr>
          <w:lang w:eastAsia="ko-KR"/>
        </w:rPr>
        <w:t>것을</w:t>
      </w:r>
      <w:r>
        <w:rPr>
          <w:lang w:eastAsia="ko-KR"/>
        </w:rPr>
        <w:t xml:space="preserve"> </w:t>
      </w:r>
      <w:r>
        <w:rPr>
          <w:lang w:eastAsia="ko-KR"/>
        </w:rPr>
        <w:t>확약합니다</w:t>
      </w:r>
      <w:r>
        <w:rPr>
          <w:lang w:eastAsia="ko-KR"/>
        </w:rPr>
        <w:t>.</w:t>
      </w:r>
      <w:r>
        <w:rPr>
          <w:lang w:eastAsia="ko-KR"/>
        </w:rPr>
        <w:br/>
      </w:r>
      <w:r>
        <w:rPr>
          <w:lang w:eastAsia="ko-KR"/>
        </w:rPr>
        <w:t>작성일</w:t>
      </w:r>
      <w:r>
        <w:rPr>
          <w:lang w:eastAsia="ko-KR"/>
        </w:rPr>
        <w:t xml:space="preserve"> : 2026</w:t>
      </w:r>
      <w:r>
        <w:rPr>
          <w:lang w:eastAsia="ko-KR"/>
        </w:rPr>
        <w:t>년</w:t>
      </w:r>
      <w:r>
        <w:rPr>
          <w:lang w:eastAsia="ko-KR"/>
        </w:rPr>
        <w:t xml:space="preserve"> 7</w:t>
      </w:r>
      <w:r>
        <w:rPr>
          <w:lang w:eastAsia="ko-KR"/>
        </w:rPr>
        <w:t>월</w:t>
      </w:r>
      <w:r>
        <w:rPr>
          <w:lang w:eastAsia="ko-KR"/>
        </w:rPr>
        <w:t xml:space="preserve"> 28</w:t>
      </w:r>
      <w:r>
        <w:rPr>
          <w:lang w:eastAsia="ko-KR"/>
        </w:rPr>
        <w:t>일</w:t>
      </w:r>
      <w:r>
        <w:rPr>
          <w:lang w:eastAsia="ko-KR"/>
        </w:rPr>
        <w:br/>
      </w:r>
    </w:p>
    <w:p w14:paraId="7D42F4AE" w14:textId="6EE2E39E" w:rsidR="00701B94" w:rsidRDefault="00000000">
      <w:pPr>
        <w:rPr>
          <w:rFonts w:eastAsia="맑은 고딕"/>
          <w:lang w:eastAsia="ko-KR"/>
        </w:rPr>
      </w:pPr>
      <w:proofErr w:type="gramStart"/>
      <w:r>
        <w:rPr>
          <w:lang w:eastAsia="ko-KR"/>
        </w:rPr>
        <w:t>채권자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  <w:r w:rsidR="00724ABE">
        <w:rPr>
          <w:rFonts w:eastAsia="맑은 고딕" w:hint="eastAsia"/>
          <w:lang w:eastAsia="ko-KR"/>
        </w:rPr>
        <w:t xml:space="preserve">               </w:t>
      </w:r>
      <w:r>
        <w:rPr>
          <w:lang w:eastAsia="ko-KR"/>
        </w:rPr>
        <w:t>(</w:t>
      </w:r>
      <w:r>
        <w:rPr>
          <w:lang w:eastAsia="ko-KR"/>
        </w:rPr>
        <w:t>인</w:t>
      </w:r>
      <w:r>
        <w:rPr>
          <w:lang w:eastAsia="ko-KR"/>
        </w:rPr>
        <w:t>)</w:t>
      </w:r>
      <w:r w:rsidR="00D32077" w:rsidRPr="00D32077">
        <w:rPr>
          <w:rFonts w:asciiTheme="minorHAnsi" w:hAnsiTheme="minorHAnsi"/>
          <w:lang w:eastAsia="ko-KR"/>
        </w:rPr>
        <w:t xml:space="preserve"> </w:t>
      </w:r>
    </w:p>
    <w:p w14:paraId="563E28F9" w14:textId="61E2E91A" w:rsidR="00D32077" w:rsidRPr="00D32077" w:rsidRDefault="00D32077">
      <w:pPr>
        <w:rPr>
          <w:rFonts w:eastAsia="맑은 고딕" w:hint="eastAsia"/>
          <w:sz w:val="8"/>
          <w:szCs w:val="8"/>
          <w:lang w:eastAsia="ko-KR"/>
        </w:rPr>
      </w:pPr>
    </w:p>
    <w:p w14:paraId="0CB1A715" w14:textId="6A6E0320" w:rsidR="00701B94" w:rsidRDefault="00000000">
      <w:pPr>
        <w:rPr>
          <w:lang w:eastAsia="ko-KR"/>
        </w:rPr>
      </w:pPr>
      <w:proofErr w:type="gramStart"/>
      <w:r>
        <w:rPr>
          <w:lang w:eastAsia="ko-KR"/>
        </w:rPr>
        <w:t>채무자</w:t>
      </w:r>
      <w:r>
        <w:rPr>
          <w:lang w:eastAsia="ko-KR"/>
        </w:rPr>
        <w:t xml:space="preserve"> :</w:t>
      </w:r>
      <w:proofErr w:type="gramEnd"/>
      <w:r>
        <w:rPr>
          <w:lang w:eastAsia="ko-KR"/>
        </w:rPr>
        <w:t xml:space="preserve"> </w:t>
      </w:r>
      <w:r w:rsidR="00724ABE">
        <w:rPr>
          <w:rFonts w:eastAsia="맑은 고딕" w:hint="eastAsia"/>
          <w:lang w:eastAsia="ko-KR"/>
        </w:rPr>
        <w:t xml:space="preserve">               </w:t>
      </w:r>
      <w:r>
        <w:rPr>
          <w:lang w:eastAsia="ko-KR"/>
        </w:rPr>
        <w:t>(</w:t>
      </w:r>
      <w:r>
        <w:rPr>
          <w:lang w:eastAsia="ko-KR"/>
        </w:rPr>
        <w:t>인</w:t>
      </w:r>
      <w:r>
        <w:rPr>
          <w:lang w:eastAsia="ko-KR"/>
        </w:rPr>
        <w:t>)</w:t>
      </w:r>
    </w:p>
    <w:sectPr w:rsidR="00701B9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3686522">
    <w:abstractNumId w:val="8"/>
  </w:num>
  <w:num w:numId="2" w16cid:durableId="94135751">
    <w:abstractNumId w:val="6"/>
  </w:num>
  <w:num w:numId="3" w16cid:durableId="1282762205">
    <w:abstractNumId w:val="5"/>
  </w:num>
  <w:num w:numId="4" w16cid:durableId="1137919342">
    <w:abstractNumId w:val="4"/>
  </w:num>
  <w:num w:numId="5" w16cid:durableId="1116824755">
    <w:abstractNumId w:val="7"/>
  </w:num>
  <w:num w:numId="6" w16cid:durableId="1148402292">
    <w:abstractNumId w:val="3"/>
  </w:num>
  <w:num w:numId="7" w16cid:durableId="2035962405">
    <w:abstractNumId w:val="2"/>
  </w:num>
  <w:num w:numId="8" w16cid:durableId="1475951070">
    <w:abstractNumId w:val="1"/>
  </w:num>
  <w:num w:numId="9" w16cid:durableId="65676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01B94"/>
    <w:rsid w:val="00724ABE"/>
    <w:rsid w:val="00AA1D8D"/>
    <w:rsid w:val="00B47730"/>
    <w:rsid w:val="00CB0664"/>
    <w:rsid w:val="00D0780F"/>
    <w:rsid w:val="00D3207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CB9BFF"/>
  <w14:defaultImageDpi w14:val="300"/>
  <w15:docId w15:val="{2512AA16-FB11-4BD3-957B-2ABA01E1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맑은 고딕" w:hAnsi="맑은 고딕"/>
      <w:sz w:val="21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유원엔지니어링 주식회사</cp:lastModifiedBy>
  <cp:revision>2</cp:revision>
  <cp:lastPrinted>2026-07-28T06:27:00Z</cp:lastPrinted>
  <dcterms:created xsi:type="dcterms:W3CDTF">2026-07-28T07:53:00Z</dcterms:created>
  <dcterms:modified xsi:type="dcterms:W3CDTF">2026-07-28T07:53:00Z</dcterms:modified>
  <cp:category/>
</cp:coreProperties>
</file>